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721EE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721EE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721EE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21EE">
        <w:rPr>
          <w:rFonts w:ascii="Times New Roman" w:hAnsi="Times New Roman"/>
          <w:b/>
          <w:bCs/>
          <w:sz w:val="28"/>
          <w:szCs w:val="28"/>
        </w:rPr>
        <w:t>УКРАЇНА</w:t>
      </w:r>
      <w:r w:rsidRPr="008721EE">
        <w:rPr>
          <w:rFonts w:ascii="Times New Roman" w:hAnsi="Times New Roman"/>
          <w:sz w:val="28"/>
          <w:szCs w:val="28"/>
        </w:rPr>
        <w:t> </w:t>
      </w:r>
    </w:p>
    <w:p w:rsidR="00C36CA8" w:rsidRPr="008721EE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721EE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721EE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721EE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721EE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721EE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721EE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21EE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721EE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8721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21EE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8721EE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36CA8" w:rsidRPr="008721EE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C36CA8" w:rsidRPr="00D569B0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8721EE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569B0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76-9-8/662</w:t>
      </w:r>
      <w:bookmarkStart w:id="0" w:name="_GoBack"/>
      <w:bookmarkEnd w:id="0"/>
    </w:p>
    <w:p w:rsidR="00C36CA8" w:rsidRPr="008721EE" w:rsidRDefault="00D569B0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C36CA8" w:rsidRPr="008721EE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9 </w:t>
      </w:r>
      <w:proofErr w:type="spellStart"/>
      <w:r w:rsidR="00C36CA8" w:rsidRPr="008721EE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C36CA8" w:rsidRPr="008721EE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C36CA8" w:rsidRPr="008721EE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C36CA8" w:rsidRPr="008721EE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6CA8" w:rsidRPr="008721EE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21EE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C36CA8" w:rsidRPr="008721EE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21EE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8721EE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921A43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/>
          <w:bCs/>
          <w:sz w:val="28"/>
          <w:szCs w:val="28"/>
          <w:lang w:val="uk-UA"/>
        </w:rPr>
        <w:t>встановлення (відновлення) меж</w:t>
      </w:r>
      <w:r w:rsidR="00C36CA8" w:rsidRPr="008721EE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Pr="008721EE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921A43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Pr="008721EE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921A43">
        <w:rPr>
          <w:rFonts w:ascii="Times New Roman" w:hAnsi="Times New Roman"/>
          <w:b/>
          <w:bCs/>
          <w:sz w:val="28"/>
          <w:szCs w:val="28"/>
          <w:lang w:val="uk-UA"/>
        </w:rPr>
        <w:t>и в</w:t>
      </w:r>
    </w:p>
    <w:p w:rsidR="00C36CA8" w:rsidRDefault="00921A43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487549" w:rsidRPr="008721EE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6019FF" w:rsidRPr="008721EE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A33C55" w:rsidRPr="008721EE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487549" w:rsidRPr="008721EE">
        <w:rPr>
          <w:rFonts w:ascii="Times New Roman" w:hAnsi="Times New Roman"/>
          <w:b/>
          <w:bCs/>
          <w:sz w:val="28"/>
          <w:szCs w:val="28"/>
          <w:lang w:val="uk-UA"/>
        </w:rPr>
        <w:t>ружба-Л</w:t>
      </w:r>
      <w:r w:rsidR="006B0C26" w:rsidRPr="008721EE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8721EE" w:rsidRPr="008721EE" w:rsidRDefault="008721EE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B0C26" w:rsidRPr="008721EE" w:rsidRDefault="00C36CA8" w:rsidP="006019FF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 w:rsidRPr="008721EE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487549" w:rsidRPr="008721EE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A33C55" w:rsidRPr="008721EE">
        <w:rPr>
          <w:rFonts w:ascii="Times New Roman" w:hAnsi="Times New Roman"/>
          <w:bCs/>
          <w:sz w:val="28"/>
          <w:szCs w:val="28"/>
          <w:lang w:val="uk-UA"/>
        </w:rPr>
        <w:t xml:space="preserve"> «Д</w:t>
      </w:r>
      <w:r w:rsidR="00487549" w:rsidRPr="008721EE">
        <w:rPr>
          <w:rFonts w:ascii="Times New Roman" w:hAnsi="Times New Roman"/>
          <w:bCs/>
          <w:sz w:val="28"/>
          <w:szCs w:val="28"/>
          <w:lang w:val="uk-UA"/>
        </w:rPr>
        <w:t>ружба-Л</w:t>
      </w:r>
      <w:r w:rsidR="006019FF" w:rsidRPr="008721E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8721EE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8721EE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6019FF" w:rsidRPr="008721EE">
        <w:rPr>
          <w:rFonts w:ascii="Times New Roman" w:hAnsi="Times New Roman"/>
          <w:sz w:val="28"/>
          <w:szCs w:val="28"/>
          <w:lang w:val="uk-UA"/>
        </w:rPr>
        <w:t>встановлення (відновлення) меж земельн</w:t>
      </w:r>
      <w:r w:rsidR="00921A43">
        <w:rPr>
          <w:rFonts w:ascii="Times New Roman" w:hAnsi="Times New Roman"/>
          <w:sz w:val="28"/>
          <w:szCs w:val="28"/>
          <w:lang w:val="uk-UA"/>
        </w:rPr>
        <w:t>ої</w:t>
      </w:r>
      <w:r w:rsidR="006019FF" w:rsidRPr="008721EE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921A43">
        <w:rPr>
          <w:rFonts w:ascii="Times New Roman" w:hAnsi="Times New Roman"/>
          <w:sz w:val="28"/>
          <w:szCs w:val="28"/>
          <w:lang w:val="uk-UA"/>
        </w:rPr>
        <w:t>и в натурі (на місцевості)</w:t>
      </w:r>
      <w:r w:rsidR="006019FF" w:rsidRPr="00872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C55" w:rsidRPr="008721EE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A33C55" w:rsidRPr="008721E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3C55" w:rsidRPr="008721EE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487549" w:rsidRPr="008721EE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A33C55" w:rsidRPr="008721EE">
        <w:rPr>
          <w:rFonts w:ascii="Times New Roman" w:hAnsi="Times New Roman"/>
          <w:sz w:val="28"/>
          <w:szCs w:val="28"/>
          <w:lang w:val="uk-UA"/>
        </w:rPr>
        <w:t>),</w:t>
      </w:r>
      <w:r w:rsidR="006019FF" w:rsidRPr="00872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721EE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6B0C26" w:rsidRPr="008721EE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 w:rsidRPr="008721EE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C11A61" w:rsidRPr="008721EE">
        <w:rPr>
          <w:rFonts w:ascii="Times New Roman" w:hAnsi="Times New Roman"/>
          <w:bCs/>
          <w:sz w:val="28"/>
          <w:szCs w:val="28"/>
          <w:lang w:val="uk-UA"/>
        </w:rPr>
        <w:t xml:space="preserve"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6B0C26" w:rsidRPr="008721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36CA8" w:rsidRPr="008721EE" w:rsidRDefault="00C36CA8" w:rsidP="008721EE">
      <w:pPr>
        <w:tabs>
          <w:tab w:val="left" w:pos="5895"/>
        </w:tabs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B0C26" w:rsidRPr="008721EE" w:rsidRDefault="006B0C26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8721E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36CA8" w:rsidRPr="008721EE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Надати  дозвіл на виготовлення технічної документації із землеустрою, щодо встановлення (відновлення) меж </w:t>
      </w:r>
      <w:r w:rsidR="00921A43" w:rsidRPr="008721EE">
        <w:rPr>
          <w:rFonts w:ascii="Times New Roman" w:hAnsi="Times New Roman"/>
          <w:sz w:val="28"/>
          <w:szCs w:val="28"/>
          <w:lang w:val="uk-UA"/>
        </w:rPr>
        <w:t>земельн</w:t>
      </w:r>
      <w:r w:rsidR="00921A43">
        <w:rPr>
          <w:rFonts w:ascii="Times New Roman" w:hAnsi="Times New Roman"/>
          <w:sz w:val="28"/>
          <w:szCs w:val="28"/>
          <w:lang w:val="uk-UA"/>
        </w:rPr>
        <w:t>ої</w:t>
      </w:r>
      <w:r w:rsidR="00921A43" w:rsidRPr="008721EE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921A43">
        <w:rPr>
          <w:rFonts w:ascii="Times New Roman" w:hAnsi="Times New Roman"/>
          <w:sz w:val="28"/>
          <w:szCs w:val="28"/>
          <w:lang w:val="uk-UA"/>
        </w:rPr>
        <w:t xml:space="preserve">и в натурі (на місцевості) </w:t>
      </w:r>
      <w:r w:rsidR="00A33C55" w:rsidRPr="008721EE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A33C55" w:rsidRPr="008721EE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3C55" w:rsidRPr="008721EE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487549" w:rsidRPr="008721EE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A33C55" w:rsidRPr="008721EE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487549" w:rsidRPr="008721EE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proofErr w:type="spellStart"/>
      <w:r w:rsidR="00487549" w:rsidRPr="008721EE">
        <w:rPr>
          <w:rFonts w:ascii="Times New Roman" w:hAnsi="Times New Roman"/>
          <w:sz w:val="28"/>
          <w:szCs w:val="28"/>
          <w:lang w:val="uk-UA"/>
        </w:rPr>
        <w:t>Старостинецького</w:t>
      </w:r>
      <w:proofErr w:type="spellEnd"/>
      <w:r w:rsidR="00487549" w:rsidRPr="008721EE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33C55" w:rsidRPr="008721EE">
        <w:rPr>
          <w:rFonts w:ascii="Times New Roman" w:hAnsi="Times New Roman"/>
          <w:sz w:val="28"/>
          <w:szCs w:val="28"/>
          <w:lang w:val="uk-UA"/>
        </w:rPr>
        <w:t>орієнтовною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87549" w:rsidRPr="008721EE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,00га </w:t>
      </w:r>
      <w:r w:rsidR="00487549" w:rsidRPr="008721EE">
        <w:rPr>
          <w:rFonts w:ascii="Times New Roman" w:hAnsi="Times New Roman"/>
          <w:bCs/>
          <w:sz w:val="28"/>
          <w:szCs w:val="28"/>
          <w:lang w:val="uk-UA"/>
        </w:rPr>
        <w:t>які розташовані під проектними дорогами</w:t>
      </w:r>
      <w:r w:rsidR="00A47668" w:rsidRPr="008721E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721EE" w:rsidRPr="008721EE" w:rsidRDefault="008721EE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8721EE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8721E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8721E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8721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 w:rsidRPr="008721EE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487549" w:rsidRPr="008721EE">
        <w:rPr>
          <w:rFonts w:ascii="Times New Roman" w:hAnsi="Times New Roman"/>
          <w:bCs/>
          <w:sz w:val="28"/>
          <w:szCs w:val="28"/>
          <w:lang w:val="uk-UA"/>
        </w:rPr>
        <w:t>ФГ «Дружба-Л»</w:t>
      </w:r>
      <w:r w:rsidR="007B4699" w:rsidRPr="008721EE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  <w:r w:rsidR="00A47668"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:rsidR="006019FF" w:rsidRPr="008721EE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</w:p>
    <w:p w:rsidR="00A47668" w:rsidRPr="008721EE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8721E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8721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7668" w:rsidRPr="008721EE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8721EE">
        <w:rPr>
          <w:sz w:val="28"/>
          <w:szCs w:val="28"/>
          <w:lang w:val="uk-UA"/>
        </w:rPr>
        <w:t xml:space="preserve"> </w:t>
      </w:r>
      <w:r w:rsidR="00A47668" w:rsidRPr="008721EE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Pr="008721EE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87494E" w:rsidRPr="008721EE" w:rsidRDefault="008721EE" w:rsidP="008721EE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Погребищенський</w:t>
      </w:r>
      <w:proofErr w:type="spellEnd"/>
      <w:r>
        <w:rPr>
          <w:b/>
          <w:sz w:val="28"/>
          <w:szCs w:val="28"/>
          <w:lang w:val="ru-RU"/>
        </w:rPr>
        <w:t xml:space="preserve"> м</w:t>
      </w:r>
      <w:proofErr w:type="spellStart"/>
      <w:r w:rsidR="00C36CA8" w:rsidRPr="008721EE">
        <w:rPr>
          <w:b/>
          <w:sz w:val="28"/>
          <w:szCs w:val="28"/>
        </w:rPr>
        <w:t>іський</w:t>
      </w:r>
      <w:proofErr w:type="spellEnd"/>
      <w:r w:rsidR="00C36CA8" w:rsidRPr="008721EE">
        <w:rPr>
          <w:b/>
          <w:sz w:val="28"/>
          <w:szCs w:val="28"/>
        </w:rPr>
        <w:t xml:space="preserve">  голова                                    С.</w:t>
      </w:r>
      <w:r w:rsidR="00487549" w:rsidRPr="008721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ВОЛИНСЬКИЙ</w:t>
      </w:r>
    </w:p>
    <w:p w:rsidR="00606D34" w:rsidRPr="008721EE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721EE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97B13"/>
    <w:rsid w:val="00317446"/>
    <w:rsid w:val="00385534"/>
    <w:rsid w:val="00402717"/>
    <w:rsid w:val="00487549"/>
    <w:rsid w:val="005A0493"/>
    <w:rsid w:val="006019FF"/>
    <w:rsid w:val="00606D34"/>
    <w:rsid w:val="006B0C26"/>
    <w:rsid w:val="006F5B6A"/>
    <w:rsid w:val="00773856"/>
    <w:rsid w:val="007B4699"/>
    <w:rsid w:val="0081342E"/>
    <w:rsid w:val="00870D21"/>
    <w:rsid w:val="008721EE"/>
    <w:rsid w:val="0087494E"/>
    <w:rsid w:val="008A3AE8"/>
    <w:rsid w:val="008D6670"/>
    <w:rsid w:val="00921A43"/>
    <w:rsid w:val="00956534"/>
    <w:rsid w:val="00961166"/>
    <w:rsid w:val="00A33C55"/>
    <w:rsid w:val="00A47668"/>
    <w:rsid w:val="00B0621D"/>
    <w:rsid w:val="00B31307"/>
    <w:rsid w:val="00B52E0B"/>
    <w:rsid w:val="00C11A61"/>
    <w:rsid w:val="00C227D5"/>
    <w:rsid w:val="00C23241"/>
    <w:rsid w:val="00C36CA8"/>
    <w:rsid w:val="00D569B0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8721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872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4E36D-91B4-4637-BCA1-7432D6F8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8</cp:revision>
  <cp:lastPrinted>2021-04-16T07:50:00Z</cp:lastPrinted>
  <dcterms:created xsi:type="dcterms:W3CDTF">2021-03-17T07:40:00Z</dcterms:created>
  <dcterms:modified xsi:type="dcterms:W3CDTF">2021-05-20T07:36:00Z</dcterms:modified>
</cp:coreProperties>
</file>